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12176909" name="019e2150-7aae-763e-afde-7ffeccdb37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0212288" name="019e2150-7aae-763e-afde-7ffeccdb37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7331493" name="019e2153-18a4-7889-904c-4788e1c768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703191" name="019e2153-18a4-7889-904c-4788e1c7686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97270355" name="019e2151-7932-781f-9abe-45b21da24b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304259" name="019e2151-7932-781f-9abe-45b21da24b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518089" name="019e2155-977c-7f66-886c-239d1c15e5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5329651" name="019e2155-977c-7f66-886c-239d1c15e5e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00614555" name="019e2158-a1ec-7e0a-9e25-08a9bc3126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9205214" name="019e2158-a1ec-7e0a-9e25-08a9bc3126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